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D129B2" w14:textId="7DD3CF2F" w:rsidR="00604AF0" w:rsidRPr="00DF19D6" w:rsidRDefault="00014597" w:rsidP="00DF19D6">
      <w:pPr>
        <w:suppressAutoHyphens/>
        <w:spacing w:after="0" w:line="240" w:lineRule="auto"/>
        <w:jc w:val="both"/>
        <w:rPr>
          <w:rFonts w:ascii="Verdana" w:hAnsi="Verdana"/>
          <w:b/>
          <w:color w:val="000000"/>
          <w:sz w:val="32"/>
        </w:rPr>
      </w:pPr>
      <w:hyperlink w:anchor="Letter_to_My_Mother">
        <w:r w:rsidR="00604AF0" w:rsidRPr="00DF19D6">
          <w:rPr>
            <w:rFonts w:ascii="Verdana" w:hAnsi="Verdana"/>
            <w:b/>
            <w:color w:val="000000"/>
            <w:sz w:val="32"/>
          </w:rPr>
          <w:t>Letter to My Mother</w:t>
        </w:r>
      </w:hyperlink>
    </w:p>
    <w:p w14:paraId="2CCDF89D" w14:textId="77777777" w:rsidR="003D3E2E" w:rsidRPr="00DF19D6" w:rsidRDefault="003D3E2E" w:rsidP="00DF19D6">
      <w:pPr>
        <w:suppressAutoHyphens/>
        <w:spacing w:after="0" w:line="240" w:lineRule="auto"/>
        <w:jc w:val="both"/>
        <w:rPr>
          <w:rFonts w:ascii="Verdana" w:hAnsi="Verdana"/>
          <w:color w:val="000000"/>
          <w:sz w:val="24"/>
        </w:rPr>
      </w:pPr>
      <w:r w:rsidRPr="00DF19D6">
        <w:rPr>
          <w:rFonts w:ascii="Verdana" w:hAnsi="Verdana"/>
          <w:color w:val="000000"/>
          <w:sz w:val="24"/>
        </w:rPr>
        <w:t>Barbara Kingsolver</w:t>
      </w:r>
    </w:p>
    <w:p w14:paraId="41C04219" w14:textId="77777777" w:rsidR="003D3E2E" w:rsidRPr="00DF19D6" w:rsidRDefault="003D3E2E" w:rsidP="00DF19D6">
      <w:pPr>
        <w:suppressAutoHyphens/>
        <w:spacing w:after="0" w:line="240" w:lineRule="auto"/>
        <w:ind w:firstLine="283"/>
        <w:jc w:val="both"/>
        <w:rPr>
          <w:rFonts w:ascii="Verdana" w:hAnsi="Verdana"/>
          <w:color w:val="000000"/>
          <w:sz w:val="20"/>
        </w:rPr>
      </w:pPr>
    </w:p>
    <w:p w14:paraId="133947FD" w14:textId="77777777" w:rsidR="00604AF0" w:rsidRPr="00DF19D6" w:rsidRDefault="00604AF0" w:rsidP="00DF19D6">
      <w:pPr>
        <w:suppressAutoHyphens/>
        <w:spacing w:after="0" w:line="240" w:lineRule="auto"/>
        <w:ind w:firstLine="283"/>
        <w:jc w:val="both"/>
        <w:rPr>
          <w:rFonts w:ascii="Verdana" w:hAnsi="Verdana"/>
          <w:color w:val="000000"/>
          <w:sz w:val="20"/>
        </w:rPr>
      </w:pPr>
      <w:r w:rsidRPr="00B45385">
        <w:rPr>
          <w:rStyle w:val="3Text"/>
          <w:rFonts w:ascii="Verdana" w:hAnsi="Verdana"/>
          <w:b w:val="0"/>
          <w:bCs w:val="0"/>
          <w:color w:val="000000"/>
          <w:sz w:val="20"/>
        </w:rPr>
        <w:t>I</w:t>
      </w:r>
      <w:r w:rsidRPr="00DF19D6">
        <w:rPr>
          <w:rFonts w:ascii="Verdana" w:hAnsi="Verdana"/>
          <w:color w:val="000000"/>
          <w:sz w:val="20"/>
        </w:rPr>
        <w:t xml:space="preserve"> imagine you putting on your glasses to read this letter. </w:t>
      </w:r>
      <w:r w:rsidRPr="00DF19D6">
        <w:rPr>
          <w:rStyle w:val="0Text"/>
          <w:rFonts w:ascii="Verdana" w:hAnsi="Verdana"/>
          <w:color w:val="000000"/>
          <w:sz w:val="20"/>
        </w:rPr>
        <w:t>Oh, Lord, what now?</w:t>
      </w:r>
      <w:r w:rsidRPr="00DF19D6">
        <w:rPr>
          <w:rFonts w:ascii="Verdana" w:hAnsi="Verdana"/>
          <w:color w:val="000000"/>
          <w:sz w:val="20"/>
        </w:rPr>
        <w:t xml:space="preserve"> You tilt your head back and hold the page away from you, your left hand flat on your chest, protecting your heart. “Dear Mom” at the top of a long, typed letter from me has so often meant trouble. Happy, uncomplicated things—these I could always toss you easily over the phone: I love you, where in the world is my birth certificate, what’s in your zucchini casserole, happy birthday, this is our new phone number, we’re having a baby in March, my plane comes in at seven, see you then, I love you.</w:t>
      </w:r>
    </w:p>
    <w:p w14:paraId="68139CF7" w14:textId="77777777" w:rsidR="00DF19D6" w:rsidRDefault="00DF19D6" w:rsidP="00DF19D6">
      <w:pPr>
        <w:suppressAutoHyphens/>
        <w:spacing w:after="0" w:line="240" w:lineRule="auto"/>
        <w:ind w:firstLine="283"/>
        <w:jc w:val="both"/>
        <w:rPr>
          <w:rFonts w:ascii="Verdana" w:hAnsi="Verdana"/>
          <w:color w:val="000000"/>
          <w:sz w:val="20"/>
        </w:rPr>
      </w:pPr>
      <w:bookmarkStart w:id="0" w:name="ch013"/>
    </w:p>
    <w:p w14:paraId="178B82D7" w14:textId="61A73E73" w:rsidR="00604AF0" w:rsidRPr="00DF19D6" w:rsidRDefault="00604AF0" w:rsidP="00DF19D6">
      <w:pPr>
        <w:suppressAutoHyphens/>
        <w:spacing w:after="0" w:line="240" w:lineRule="auto"/>
        <w:jc w:val="center"/>
        <w:rPr>
          <w:rFonts w:ascii="Verdana" w:hAnsi="Verdana"/>
          <w:color w:val="000000"/>
          <w:sz w:val="20"/>
        </w:rPr>
      </w:pPr>
      <w:r w:rsidRPr="00DF19D6">
        <w:rPr>
          <w:rFonts w:ascii="Verdana" w:hAnsi="Verdana"/>
          <w:noProof/>
          <w:color w:val="000000"/>
          <w:sz w:val="20"/>
        </w:rPr>
        <w:drawing>
          <wp:inline distT="0" distB="0" distL="0" distR="0" wp14:anchorId="0D1FF61D" wp14:editId="4D068943">
            <wp:extent cx="2489200" cy="2359329"/>
            <wp:effectExtent l="0" t="0" r="6350" b="3175"/>
            <wp:docPr id="15" name="178.jpg" descr="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78.jpg" descr="178"/>
                    <pic:cNvPicPr/>
                  </pic:nvPicPr>
                  <pic:blipFill>
                    <a:blip r:embed="rId8"/>
                    <a:stretch>
                      <a:fillRect/>
                    </a:stretch>
                  </pic:blipFill>
                  <pic:spPr>
                    <a:xfrm>
                      <a:off x="0" y="0"/>
                      <a:ext cx="2494933" cy="2364763"/>
                    </a:xfrm>
                    <a:prstGeom prst="rect">
                      <a:avLst/>
                    </a:prstGeom>
                  </pic:spPr>
                </pic:pic>
              </a:graphicData>
            </a:graphic>
          </wp:inline>
        </w:drawing>
      </w:r>
      <w:bookmarkEnd w:id="0"/>
    </w:p>
    <w:p w14:paraId="78F2D3F5" w14:textId="77777777" w:rsidR="00DF19D6" w:rsidRDefault="00DF19D6" w:rsidP="00DF19D6">
      <w:pPr>
        <w:suppressAutoHyphens/>
        <w:spacing w:after="0" w:line="240" w:lineRule="auto"/>
        <w:ind w:firstLine="283"/>
        <w:jc w:val="both"/>
        <w:rPr>
          <w:rFonts w:ascii="Verdana" w:hAnsi="Verdana"/>
          <w:color w:val="000000"/>
          <w:sz w:val="20"/>
        </w:rPr>
      </w:pPr>
    </w:p>
    <w:p w14:paraId="5E2721FC" w14:textId="53798BBE" w:rsidR="00604AF0"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t>The hard things went into letters. I started sending them from college, the kind of self-</w:t>
      </w:r>
      <w:bookmarkStart w:id="1" w:name="page179"/>
      <w:bookmarkEnd w:id="1"/>
      <w:r w:rsidRPr="00DF19D6">
        <w:rPr>
          <w:rFonts w:ascii="Verdana" w:hAnsi="Verdana"/>
          <w:color w:val="000000"/>
          <w:sz w:val="20"/>
        </w:rPr>
        <w:t>absorbed epistles that usually began as diary entries and should have stayed there. During those years I wore black boots from an army surplus store and a five-dollar haircut from a barbershop and went to some trouble to fill you in on the great freedom women could experience if only they would throw off the bondage of housewifely servitude. I made sideways remarks about how I couldn’t imagine being anybody’s wife. In my heart I believed that these letters—in which I tried to tell you how I’d become someone entirely different from the child you’d known—would somehow make us friends. But instead they only bought me a few quick gulps of air while I paced out the distance between us.</w:t>
      </w:r>
    </w:p>
    <w:p w14:paraId="1E4F9D03"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t>I lived past college, and so did my hair, and slowly I learned the womanly art of turning down the volume. But I still missed you, and from my torment those awful letters bloomed now and then. I kept trying; I’m trying still. But this time I want to say before anything else: Don’t worry. Let your breath out. I won’t hurt you anymore. We measure the distance in miles now, and I don’t have to show you I’m far from where I started. Increasingly, that distance seems irrelevant. I want to tell you what I remember.</w:t>
      </w:r>
    </w:p>
    <w:p w14:paraId="6F47351C" w14:textId="77777777" w:rsidR="00604AF0" w:rsidRPr="00DF19D6" w:rsidRDefault="00604AF0" w:rsidP="00DF19D6">
      <w:pPr>
        <w:suppressAutoHyphens/>
        <w:spacing w:after="0" w:line="240" w:lineRule="auto"/>
        <w:ind w:firstLine="283"/>
        <w:jc w:val="both"/>
        <w:rPr>
          <w:rFonts w:ascii="Verdana" w:hAnsi="Verdana"/>
          <w:color w:val="000000"/>
          <w:sz w:val="20"/>
        </w:rPr>
      </w:pPr>
    </w:p>
    <w:p w14:paraId="19CD55C8"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t xml:space="preserve">I’m three years old. You’ve left me for the first time with your mother while you and Daddy took a trip. Grandmama fed me cherries and showed me the secret of her hair: Five metal hairpins come out, and the everyday white coil drops in a silvery waterfall to the back of her knees. Her house smells like polished wooden stairs and soap and Granddad’s onions and ice cream, and I would love to stay there always but I miss you bitterly without end. On the day of your return I’m standing in the driveway waiting when the station wagon pulls up. You jump out your side, my mother in happy red lipstick and red earrings, pushing back your </w:t>
      </w:r>
      <w:bookmarkStart w:id="2" w:name="page180"/>
      <w:bookmarkEnd w:id="2"/>
      <w:r w:rsidRPr="00DF19D6">
        <w:rPr>
          <w:rFonts w:ascii="Verdana" w:hAnsi="Verdana"/>
          <w:color w:val="000000"/>
          <w:sz w:val="20"/>
        </w:rPr>
        <w:t xml:space="preserve">dark hair from the shoulder of your white sleeveless blouse, turning so your red skirt swirls like a rose with the perfect promise of </w:t>
      </w:r>
      <w:r w:rsidRPr="00DF19D6">
        <w:rPr>
          <w:rStyle w:val="0Text"/>
          <w:rFonts w:ascii="Verdana" w:hAnsi="Verdana"/>
          <w:color w:val="000000"/>
          <w:sz w:val="20"/>
        </w:rPr>
        <w:t>you</w:t>
      </w:r>
      <w:r w:rsidRPr="00DF19D6">
        <w:rPr>
          <w:rFonts w:ascii="Verdana" w:hAnsi="Verdana"/>
          <w:color w:val="000000"/>
          <w:sz w:val="20"/>
        </w:rPr>
        <w:t xml:space="preserve"> emerging from the center. So beautiful. You raise one hand in a tranquil wave and move so slowly up the driveway that your body seems to be underwater. I understand with a shock that you are extremely happy. I have been miserable and alone waiting in the driveway, and you were at the beach with Daddy and </w:t>
      </w:r>
      <w:r w:rsidRPr="00DF19D6">
        <w:rPr>
          <w:rStyle w:val="0Text"/>
          <w:rFonts w:ascii="Verdana" w:hAnsi="Verdana"/>
          <w:color w:val="000000"/>
          <w:sz w:val="20"/>
        </w:rPr>
        <w:t>happy</w:t>
      </w:r>
      <w:r w:rsidRPr="00DF19D6">
        <w:rPr>
          <w:rFonts w:ascii="Verdana" w:hAnsi="Verdana"/>
          <w:color w:val="000000"/>
          <w:sz w:val="20"/>
        </w:rPr>
        <w:t>. Happy without me.</w:t>
      </w:r>
    </w:p>
    <w:p w14:paraId="75608EA1" w14:textId="77777777" w:rsidR="00604AF0" w:rsidRPr="00DF19D6" w:rsidRDefault="00604AF0" w:rsidP="00DF19D6">
      <w:pPr>
        <w:suppressAutoHyphens/>
        <w:spacing w:after="0" w:line="240" w:lineRule="auto"/>
        <w:ind w:firstLine="283"/>
        <w:jc w:val="both"/>
        <w:rPr>
          <w:rFonts w:ascii="Verdana" w:hAnsi="Verdana"/>
          <w:color w:val="000000"/>
          <w:sz w:val="20"/>
        </w:rPr>
      </w:pPr>
    </w:p>
    <w:p w14:paraId="144CA071"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lastRenderedPageBreak/>
        <w:t xml:space="preserve">I am sitting on your lap, and you are crying. </w:t>
      </w:r>
      <w:r w:rsidRPr="00DF19D6">
        <w:rPr>
          <w:rStyle w:val="0Text"/>
          <w:rFonts w:ascii="Verdana" w:hAnsi="Verdana"/>
          <w:color w:val="000000"/>
          <w:sz w:val="20"/>
        </w:rPr>
        <w:t>Thank you, honey, thank you,</w:t>
      </w:r>
      <w:r w:rsidRPr="00DF19D6">
        <w:rPr>
          <w:rFonts w:ascii="Verdana" w:hAnsi="Verdana"/>
          <w:color w:val="000000"/>
          <w:sz w:val="20"/>
        </w:rPr>
        <w:t xml:space="preserve"> you keep saying, rocking back and forth as you hold me in the kitchen chair. I’ve brought you flowers: the sweet peas you must have spent all spring trying to grow, training them up the trellis in the yard. You had nothing to work with but abundant gray rains and the patience of a young wife at home with pots and pans and small children, trying to create just one beautiful thing, something to take you outside our tiny white clapboard house on East Main. I never noticed until all at once they burst through the trellis in a pink red purple dazzle. A finger-painting of colors humming against the blue air: I could think of nothing but to bring it to you. I climbed up the wooden trellis and picked the flowers. Every one. They are gone already, wilting in my hand as you hold me close in the potato-smelling kitchen, and your tears are damp in my hair but you never say a single thing but </w:t>
      </w:r>
      <w:r w:rsidRPr="00DF19D6">
        <w:rPr>
          <w:rStyle w:val="0Text"/>
          <w:rFonts w:ascii="Verdana" w:hAnsi="Verdana"/>
          <w:color w:val="000000"/>
          <w:sz w:val="20"/>
        </w:rPr>
        <w:t>Thank you</w:t>
      </w:r>
      <w:r w:rsidRPr="00DF19D6">
        <w:rPr>
          <w:rFonts w:ascii="Verdana" w:hAnsi="Verdana"/>
          <w:color w:val="000000"/>
          <w:sz w:val="20"/>
        </w:rPr>
        <w:t>.</w:t>
      </w:r>
    </w:p>
    <w:p w14:paraId="5AB3BC88" w14:textId="77777777" w:rsidR="00604AF0" w:rsidRPr="00DF19D6" w:rsidRDefault="00604AF0" w:rsidP="00DF19D6">
      <w:pPr>
        <w:suppressAutoHyphens/>
        <w:spacing w:after="0" w:line="240" w:lineRule="auto"/>
        <w:ind w:firstLine="283"/>
        <w:jc w:val="both"/>
        <w:rPr>
          <w:rFonts w:ascii="Verdana" w:hAnsi="Verdana"/>
          <w:color w:val="000000"/>
          <w:sz w:val="20"/>
        </w:rPr>
      </w:pPr>
    </w:p>
    <w:p w14:paraId="3C549110"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t xml:space="preserve">Your mother is dead. She was alive, so thin that Granddad bought her a tiny dark-blue dress and called her his fashion model and then they all went to the hospital and came home without her. Where is the dark-blue dress now? I find myself wondering, until </w:t>
      </w:r>
      <w:bookmarkStart w:id="3" w:name="page181"/>
      <w:bookmarkEnd w:id="3"/>
      <w:r w:rsidRPr="00DF19D6">
        <w:rPr>
          <w:rFonts w:ascii="Verdana" w:hAnsi="Verdana"/>
          <w:color w:val="000000"/>
          <w:sz w:val="20"/>
        </w:rPr>
        <w:t>it comes to me that they probably buried her in it. It’s under the ground with her. There are so many things I don’t want to think about that I can’t bear going to bed at night.</w:t>
      </w:r>
    </w:p>
    <w:p w14:paraId="134DDC9F"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t>It’s too hot to sleep. My long hair wraps around me, grasping like tentacles. My brother and sister and I have made up our beds on cots on the porch, where it’s supposed to be cooler. They are breathing in careless sleep on either side of me, and I am under the dark cemetery ground with Grandmama. I am in the stars, desolate, searching out the end of the universe and time. I am trying to imagine how long forever is, because that is how long I will be dead for someday. I won’t be able to stand so much time being nothing, thinking of nothing. I’ve spent many nights like this, fearing sleep. Hating being awake.</w:t>
      </w:r>
    </w:p>
    <w:p w14:paraId="2D157004"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t>I get up, barefoot and almost nothing in my nightgown, and creep to your room. The door is open, and I see that you’re awake, too, sitting up on the edge of your bed. I can make out only the white outline of your nightgown and your eyes. You’re like a ghost.</w:t>
      </w:r>
    </w:p>
    <w:p w14:paraId="2A772265"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t>Mama, I don’t want to die</w:t>
      </w:r>
      <w:r w:rsidRPr="00DF19D6">
        <w:rPr>
          <w:rStyle w:val="0Text"/>
          <w:rFonts w:ascii="Verdana" w:hAnsi="Verdana"/>
          <w:color w:val="000000"/>
          <w:sz w:val="20"/>
        </w:rPr>
        <w:t>.</w:t>
      </w:r>
    </w:p>
    <w:p w14:paraId="376F4778"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t>You don’t have to worry about that for a long, long time</w:t>
      </w:r>
      <w:r w:rsidRPr="00DF19D6">
        <w:rPr>
          <w:rStyle w:val="0Text"/>
          <w:rFonts w:ascii="Verdana" w:hAnsi="Verdana"/>
          <w:color w:val="000000"/>
          <w:sz w:val="20"/>
        </w:rPr>
        <w:t>.</w:t>
      </w:r>
    </w:p>
    <w:p w14:paraId="4315AB13"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t>I know. But I’m thinking about it now.</w:t>
      </w:r>
    </w:p>
    <w:p w14:paraId="3150C1A2"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t>I step toward you from the doorway, and you fold me into your arms. You are real, my mother in scent and substance, and I still fit perfectly in your lap.</w:t>
      </w:r>
    </w:p>
    <w:p w14:paraId="02213381"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t>You don’t know what Heaven is like. It might be full of beautiful flowers.</w:t>
      </w:r>
    </w:p>
    <w:p w14:paraId="4EC1928F"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t xml:space="preserve">When I close my eyes I discover it’s there, an endless field of flowers. Columbines, blue asters, daisies, sweet peas, zinnias: one single flower bed stretching out for miles in every direction. I am small enough to watch the butterflies come. I know them from the pasture behind our house, the butterflies you taught me to love and name: monarchs, Dianas, tiger swallowtails. I follow their lazy zigzag as they visit every flower, as many flowers as there are stars </w:t>
      </w:r>
      <w:bookmarkStart w:id="4" w:name="page182"/>
      <w:bookmarkEnd w:id="4"/>
      <w:r w:rsidRPr="00DF19D6">
        <w:rPr>
          <w:rFonts w:ascii="Verdana" w:hAnsi="Verdana"/>
          <w:color w:val="000000"/>
          <w:sz w:val="20"/>
        </w:rPr>
        <w:t>in the universe. We stay there in the dark for a long time, you and I, both of us with our eyes closed, watching the butterflies drift so slowly, filling as much time as forever.</w:t>
      </w:r>
    </w:p>
    <w:p w14:paraId="732068B7"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t>I will keep that field of flowers. It doesn’t matter that I won’t always believe in Heaven. I will suffer losses of faith, of love and confidence, I will have some bitter years, and always when I hurt and can’t sleep I will close my eyes and wait for your butterflies to arrive.</w:t>
      </w:r>
    </w:p>
    <w:p w14:paraId="3D5E337C" w14:textId="77777777" w:rsidR="00604AF0" w:rsidRPr="00DF19D6" w:rsidRDefault="00604AF0" w:rsidP="00DF19D6">
      <w:pPr>
        <w:suppressAutoHyphens/>
        <w:spacing w:after="0" w:line="240" w:lineRule="auto"/>
        <w:ind w:firstLine="283"/>
        <w:jc w:val="both"/>
        <w:rPr>
          <w:rFonts w:ascii="Verdana" w:hAnsi="Verdana"/>
          <w:color w:val="000000"/>
          <w:sz w:val="20"/>
        </w:rPr>
      </w:pPr>
    </w:p>
    <w:p w14:paraId="61E9F163"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Style w:val="0Text"/>
          <w:rFonts w:ascii="Verdana" w:hAnsi="Verdana"/>
          <w:color w:val="000000"/>
          <w:sz w:val="20"/>
        </w:rPr>
        <w:t>Just one thing,</w:t>
      </w:r>
      <w:r w:rsidRPr="00DF19D6">
        <w:rPr>
          <w:rFonts w:ascii="Verdana" w:hAnsi="Verdana"/>
          <w:color w:val="000000"/>
          <w:sz w:val="20"/>
        </w:rPr>
        <w:t xml:space="preserve"> I’m demanding of you. It’s the middle of summer, humid beyond all reason, and I am thirteen: a tempest of skinned knees and menarche. You are trying to teach me how to do laundry, showing me how to put the bluing in with the sheets. The swampy Monday-afternoon smell of sheets drowning under the filmy, shifting water fills me with pure despair. I want no part of that smell. No future in white sheets and bluing. </w:t>
      </w:r>
      <w:r w:rsidRPr="00DF19D6">
        <w:rPr>
          <w:rStyle w:val="0Text"/>
          <w:rFonts w:ascii="Verdana" w:hAnsi="Verdana"/>
          <w:color w:val="000000"/>
          <w:sz w:val="20"/>
        </w:rPr>
        <w:t>Name one good thing about being a woman,</w:t>
      </w:r>
      <w:r w:rsidRPr="00DF19D6">
        <w:rPr>
          <w:rFonts w:ascii="Verdana" w:hAnsi="Verdana"/>
          <w:color w:val="000000"/>
          <w:sz w:val="20"/>
        </w:rPr>
        <w:t xml:space="preserve"> I say to you.</w:t>
      </w:r>
    </w:p>
    <w:p w14:paraId="66DE5EE5"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Style w:val="0Text"/>
          <w:rFonts w:ascii="Verdana" w:hAnsi="Verdana"/>
          <w:color w:val="000000"/>
          <w:sz w:val="20"/>
        </w:rPr>
        <w:t>There are lots of good things.</w:t>
      </w:r>
      <w:r w:rsidRPr="00DF19D6">
        <w:rPr>
          <w:rFonts w:ascii="Verdana" w:hAnsi="Verdana"/>
          <w:color w:val="000000"/>
          <w:sz w:val="20"/>
        </w:rPr>
        <w:t>…Your voice trails off with the thin blue stream that trickles into the washer’s indifferent maw.</w:t>
      </w:r>
    </w:p>
    <w:p w14:paraId="7BEB61A9"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t xml:space="preserve">In a rare flush of adrenaline or confidence, I hold on, daring you: </w:t>
      </w:r>
      <w:r w:rsidRPr="00DF19D6">
        <w:rPr>
          <w:rStyle w:val="0Text"/>
          <w:rFonts w:ascii="Verdana" w:hAnsi="Verdana"/>
          <w:color w:val="000000"/>
          <w:sz w:val="20"/>
        </w:rPr>
        <w:t>OK, then. If that’s true, just name me one.</w:t>
      </w:r>
    </w:p>
    <w:p w14:paraId="100E94DF"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lastRenderedPageBreak/>
        <w:t xml:space="preserve">You hesitated. I remember that. I saw a hairline crack in your claim of a homemaker’s perfect contentment. Finally you said, </w:t>
      </w:r>
      <w:r w:rsidRPr="00DF19D6">
        <w:rPr>
          <w:rStyle w:val="0Text"/>
          <w:rFonts w:ascii="Verdana" w:hAnsi="Verdana"/>
          <w:color w:val="000000"/>
          <w:sz w:val="20"/>
        </w:rPr>
        <w:t>The love of a man. That’s one thing. Being taken care of and loved by a man.</w:t>
      </w:r>
    </w:p>
    <w:p w14:paraId="1A71E7E3"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t>And because you’d hesitated I knew I didn’t have to believe it.</w:t>
      </w:r>
    </w:p>
    <w:p w14:paraId="1ED99DC6" w14:textId="77777777" w:rsidR="00604AF0" w:rsidRPr="00DF19D6" w:rsidRDefault="00604AF0" w:rsidP="00DF19D6">
      <w:pPr>
        <w:suppressAutoHyphens/>
        <w:spacing w:after="0" w:line="240" w:lineRule="auto"/>
        <w:ind w:firstLine="283"/>
        <w:jc w:val="both"/>
        <w:rPr>
          <w:rFonts w:ascii="Verdana" w:hAnsi="Verdana"/>
          <w:color w:val="000000"/>
          <w:sz w:val="20"/>
        </w:rPr>
      </w:pPr>
    </w:p>
    <w:p w14:paraId="1D867226"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Style w:val="0Text"/>
          <w:rFonts w:ascii="Verdana" w:hAnsi="Verdana"/>
          <w:color w:val="000000"/>
          <w:sz w:val="20"/>
        </w:rPr>
        <w:t xml:space="preserve">At fifteen I am raging at you in my diary, without courage or any real intention, yet, of actually revealing myself to you. </w:t>
      </w:r>
      <w:r w:rsidRPr="00DF19D6">
        <w:rPr>
          <w:rFonts w:ascii="Verdana" w:hAnsi="Verdana"/>
          <w:color w:val="000000"/>
          <w:sz w:val="20"/>
        </w:rPr>
        <w:t>Why do you</w:t>
      </w:r>
      <w:r w:rsidRPr="00DF19D6">
        <w:rPr>
          <w:rStyle w:val="0Text"/>
          <w:rFonts w:ascii="Verdana" w:hAnsi="Verdana"/>
          <w:color w:val="000000"/>
          <w:sz w:val="20"/>
        </w:rPr>
        <w:t xml:space="preserve"> </w:t>
      </w:r>
      <w:bookmarkStart w:id="5" w:name="page183"/>
      <w:bookmarkEnd w:id="5"/>
      <w:r w:rsidRPr="00DF19D6">
        <w:rPr>
          <w:rFonts w:ascii="Verdana" w:hAnsi="Verdana"/>
          <w:color w:val="000000"/>
          <w:sz w:val="20"/>
        </w:rPr>
        <w:t>want to ruin my life? Why can’t you believe I know how to make my own decisions? Why do you treat me like a child? No makeup or nail polish allowed in this house—you must think I am a baby or a nun. You tell me if I forget to close the curtains when I get undressed the neighbor boy will rape me. You think all boys are evil. You think if I go out with my girlfriends I’ll get kidnaped. You think if I’m in the same room with a boy and a can of beer, I’ll instantly become a pregnant alcoholic.</w:t>
      </w:r>
    </w:p>
    <w:p w14:paraId="49D5DEA4"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Style w:val="0Text"/>
          <w:rFonts w:ascii="Verdana" w:hAnsi="Verdana"/>
          <w:color w:val="000000"/>
          <w:sz w:val="20"/>
        </w:rPr>
        <w:t xml:space="preserve">Halfway through the page I crumble suddenly and write in a meeker hand, </w:t>
      </w:r>
      <w:r w:rsidRPr="00DF19D6">
        <w:rPr>
          <w:rFonts w:ascii="Verdana" w:hAnsi="Verdana"/>
          <w:color w:val="000000"/>
          <w:sz w:val="20"/>
        </w:rPr>
        <w:t>I have to learn to keep my big mouth shut and not fight with Mom. I love her so much.</w:t>
      </w:r>
    </w:p>
    <w:p w14:paraId="2CCB1451"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t>I am a young woman sliced in two, half of me claiming to know everything and the other half just as sure I will never know anything at all. I am too awkward and quiet behind my curtain of waist-length hair, a girl unnoticed, a straight-A schoolmouse who can’t pass for dumb and cute in a small-town, marry-young market that values—as far as I can see—no other type.</w:t>
      </w:r>
    </w:p>
    <w:p w14:paraId="05D73FFF"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t>I understand this to be all your fault. You made me, and I was born a girl. You trained me to be a woman, and regarding that condition I fail to see one good thing.</w:t>
      </w:r>
    </w:p>
    <w:p w14:paraId="2DBEC193" w14:textId="77777777" w:rsidR="00604AF0" w:rsidRPr="00DF19D6" w:rsidRDefault="00604AF0" w:rsidP="00DF19D6">
      <w:pPr>
        <w:suppressAutoHyphens/>
        <w:spacing w:after="0" w:line="240" w:lineRule="auto"/>
        <w:ind w:firstLine="283"/>
        <w:jc w:val="both"/>
        <w:rPr>
          <w:rFonts w:ascii="Verdana" w:hAnsi="Verdana"/>
          <w:color w:val="000000"/>
          <w:sz w:val="20"/>
        </w:rPr>
      </w:pPr>
    </w:p>
    <w:p w14:paraId="0A14F720"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t xml:space="preserve">The woodsmoke scent in the air puts me in mind of raked leaves, corduroy jumpers and new saddle shoes, our family’s annual trip to Browning’s orchard for apples and cider: a back-to-school nostalgia altogether too childish for me now, and yet here I am, thrilled to the edge of all my senses to be starting college. You and Dad have driven three hundred miles in our VW bus, which is packed like a tackle box with my important, ridiculous stuff, and now you have patiently unloaded it without questioning my judgment on a single cherished object—the plants, the turtle-shell collection, the glass demijohn, the huge striped pillow, the hundred </w:t>
      </w:r>
      <w:bookmarkStart w:id="6" w:name="page184"/>
      <w:bookmarkEnd w:id="6"/>
      <w:r w:rsidRPr="00DF19D6">
        <w:rPr>
          <w:rFonts w:ascii="Verdana" w:hAnsi="Verdana"/>
          <w:color w:val="000000"/>
          <w:sz w:val="20"/>
        </w:rPr>
        <w:t>books. You’re sitting on my new bed while Dad carries in the last box. To you this bed must look sadly institutional compared with the furniture lovingly lathed for us from red cherrywood by your father before he died. To me the new metal bed frame looks just fine. Nothing fussy; it will do. I am arranging my plants in the windowsill while you tell me you’re proud of the scholarship I won, you know I’ll do well here and be happy, I should call if I need anything, call even if I don’t.</w:t>
      </w:r>
    </w:p>
    <w:p w14:paraId="61594E7B"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t>I won’t need anything,</w:t>
      </w:r>
      <w:r w:rsidRPr="00DF19D6">
        <w:rPr>
          <w:rStyle w:val="0Text"/>
          <w:rFonts w:ascii="Verdana" w:hAnsi="Verdana"/>
          <w:color w:val="000000"/>
          <w:sz w:val="20"/>
        </w:rPr>
        <w:t xml:space="preserve"> I tell you.</w:t>
      </w:r>
    </w:p>
    <w:p w14:paraId="3A24A5F1"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t>I am visited suddenly by a peculiar photographic awareness of the room, as if I were not really in it but instead watching us both from the doorway. I understand we are using up the very last minutes of something neither of us can call, outright, my childhood. I can’t wait for you to leave, and then you do. I close the door and stand watching through my yellow-curtained window and the rust-orange boughs of a maple outside as you and Dad climb into the VW and drive away without looking back. And because no one can see me I wipe my slippery face with the back of my hand. My nose runs and I choke on tears, so many I’m afraid I will drown. I can’t smell the leaves or apples or woodsmoke at all. I feel more alone than I’ve ever felt in my life.</w:t>
      </w:r>
    </w:p>
    <w:p w14:paraId="2AFEDF8D" w14:textId="77777777" w:rsidR="00604AF0" w:rsidRPr="00DF19D6" w:rsidRDefault="00604AF0" w:rsidP="00DF19D6">
      <w:pPr>
        <w:suppressAutoHyphens/>
        <w:spacing w:after="0" w:line="240" w:lineRule="auto"/>
        <w:ind w:firstLine="283"/>
        <w:jc w:val="both"/>
        <w:rPr>
          <w:rFonts w:ascii="Verdana" w:hAnsi="Verdana"/>
          <w:color w:val="000000"/>
          <w:sz w:val="20"/>
        </w:rPr>
      </w:pPr>
    </w:p>
    <w:p w14:paraId="0ED2E544"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t xml:space="preserve">At the Greencastle Drive-In on a double date, I am half of the couple in the backseat. We have the window open just a crack to accommodate the hissing metal speaker, and the heater is on full blast. Outside our happy island of steamy heat, frost is climbing the metal poles and whitening the upright bones of the surrounding cornfields; it’s nearly Thanksgiving, surely the end of drive-in season as we know it. Tomorrow I have a midterm exam. Surprisingly, I don’t even care. I feel heady and reckless. Truth be told, I will probably ace the exam, but even if I don’t, so what? I’ll live. </w:t>
      </w:r>
      <w:bookmarkStart w:id="7" w:name="page185"/>
      <w:bookmarkEnd w:id="7"/>
      <w:r w:rsidRPr="00DF19D6">
        <w:rPr>
          <w:rFonts w:ascii="Verdana" w:hAnsi="Verdana"/>
          <w:color w:val="000000"/>
          <w:sz w:val="20"/>
        </w:rPr>
        <w:t xml:space="preserve">Finally I have a genuine social life and the privilege of giving in to peer pressure: I threw </w:t>
      </w:r>
      <w:r w:rsidRPr="00DF19D6">
        <w:rPr>
          <w:rStyle w:val="0Text"/>
          <w:rFonts w:ascii="Verdana" w:hAnsi="Verdana"/>
          <w:color w:val="000000"/>
          <w:sz w:val="20"/>
        </w:rPr>
        <w:t>Heart of Darkness</w:t>
      </w:r>
      <w:r w:rsidRPr="00DF19D6">
        <w:rPr>
          <w:rFonts w:ascii="Verdana" w:hAnsi="Verdana"/>
          <w:color w:val="000000"/>
          <w:sz w:val="20"/>
        </w:rPr>
        <w:t xml:space="preserve"> over my shoulder at the first bark of temptation and went out on a date.</w:t>
      </w:r>
    </w:p>
    <w:p w14:paraId="4BB2084A"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t xml:space="preserve">The movie is </w:t>
      </w:r>
      <w:r w:rsidRPr="00DF19D6">
        <w:rPr>
          <w:rStyle w:val="0Text"/>
          <w:rFonts w:ascii="Verdana" w:hAnsi="Verdana"/>
          <w:color w:val="000000"/>
          <w:sz w:val="20"/>
        </w:rPr>
        <w:t>Cabaret.</w:t>
      </w:r>
      <w:r w:rsidRPr="00DF19D6">
        <w:rPr>
          <w:rFonts w:ascii="Verdana" w:hAnsi="Verdana"/>
          <w:color w:val="000000"/>
          <w:sz w:val="20"/>
        </w:rPr>
        <w:t xml:space="preserve"> Sally Bowles, with her weird haircut and huge, sad eyes, is singing her heart out about being abandoned by her mother.</w:t>
      </w:r>
    </w:p>
    <w:p w14:paraId="07F4EDA1"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lastRenderedPageBreak/>
        <w:t>With a physical shock I wake up to what’s been tugging at my ear all day: November 20—it’s your birthday! I’ve never forgotten your birthday, not since I was old enough to push a crayon around in the shape of a heart on a folded piece of construction paper. How can it be that this year I didn’t even think to send a card? I sit bolt upright and open my mouth, preparing to announce that I have to go home immediately and call my mother. My friend and her boyfriend in the front seat are deeply involved in each other. I imagine them staring at me, hostile under rumpled hair, and feel myself shrinking into my former skin, the vessel of high school misery. I despise that schoolmouse. The happiness of my new adulthood is so precarious that I have to be careful not to wreck it like a ship. I sigh, settle back, shut my mouth, and watch Sally Bowles ruin her life.</w:t>
      </w:r>
    </w:p>
    <w:p w14:paraId="5A4CFECC" w14:textId="77777777" w:rsidR="00604AF0" w:rsidRPr="00DF19D6" w:rsidRDefault="00604AF0" w:rsidP="00DF19D6">
      <w:pPr>
        <w:suppressAutoHyphens/>
        <w:spacing w:after="0" w:line="240" w:lineRule="auto"/>
        <w:ind w:firstLine="283"/>
        <w:jc w:val="both"/>
        <w:rPr>
          <w:rFonts w:ascii="Verdana" w:hAnsi="Verdana"/>
          <w:color w:val="000000"/>
          <w:sz w:val="20"/>
        </w:rPr>
      </w:pPr>
    </w:p>
    <w:p w14:paraId="56D7B29F"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t>I am nineteen, a grown woman curled like a fetus on my bed. Curled in a knot so small I hope I may disappear. I do not want to be alive.</w:t>
      </w:r>
    </w:p>
    <w:p w14:paraId="2BEC67C9"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t>I’ve been raped.</w:t>
      </w:r>
    </w:p>
    <w:p w14:paraId="275664AF"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t xml:space="preserve">I know his name, his address—in fact I will probably have to see him again on campus. But I have nothing to report. Not to the police, not to you. The telephone rings and rings and I can’t pick it up because it may be you. My mother. Everything you ever told me from the beginning has come home to this knot of nothingness on my bed, this thing I used to call me. I was supposed to prevent </w:t>
      </w:r>
      <w:bookmarkStart w:id="8" w:name="page186"/>
      <w:bookmarkEnd w:id="8"/>
      <w:r w:rsidRPr="00DF19D6">
        <w:rPr>
          <w:rFonts w:ascii="Verdana" w:hAnsi="Verdana"/>
          <w:color w:val="000000"/>
          <w:sz w:val="20"/>
        </w:rPr>
        <w:t xml:space="preserve">what happened. Two nights ago I talked to him at a bar. He bought me a drink and told my friends he thought I was cute. </w:t>
      </w:r>
      <w:r w:rsidRPr="00DF19D6">
        <w:rPr>
          <w:rStyle w:val="0Text"/>
          <w:rFonts w:ascii="Verdana" w:hAnsi="Verdana"/>
          <w:color w:val="000000"/>
          <w:sz w:val="20"/>
        </w:rPr>
        <w:t>That girl with the long hair,</w:t>
      </w:r>
      <w:r w:rsidRPr="00DF19D6">
        <w:rPr>
          <w:rFonts w:ascii="Verdana" w:hAnsi="Verdana"/>
          <w:color w:val="000000"/>
          <w:sz w:val="20"/>
        </w:rPr>
        <w:t xml:space="preserve"> he said. </w:t>
      </w:r>
      <w:r w:rsidRPr="00DF19D6">
        <w:rPr>
          <w:rStyle w:val="0Text"/>
          <w:rFonts w:ascii="Verdana" w:hAnsi="Verdana"/>
          <w:color w:val="000000"/>
          <w:sz w:val="20"/>
        </w:rPr>
        <w:t>What’s her name?</w:t>
      </w:r>
      <w:r w:rsidRPr="00DF19D6">
        <w:rPr>
          <w:rFonts w:ascii="Verdana" w:hAnsi="Verdana"/>
          <w:color w:val="000000"/>
          <w:sz w:val="20"/>
        </w:rPr>
        <w:t xml:space="preserve"> Tonight when he came to my door I was happy, for ten full seconds. Then. My head against a wall, suffocation, hard pushing and flat on my back and screaming for air. Fighting an animal twice my size. My job was to stop him, and I failed. How can I tell you that? </w:t>
      </w:r>
      <w:r w:rsidRPr="00DF19D6">
        <w:rPr>
          <w:rStyle w:val="0Text"/>
          <w:rFonts w:ascii="Verdana" w:hAnsi="Verdana"/>
          <w:color w:val="000000"/>
          <w:sz w:val="20"/>
        </w:rPr>
        <w:t>You met him in a bar. You see?</w:t>
      </w:r>
    </w:p>
    <w:p w14:paraId="38615F2C"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t>From this vantage point, a dot of nothingness in the center of my bed, I understand the vast ocean of work it is to be a woman among men, that universe of effort, futile whimpers against hard stones, and oh God I don’t want it. My bones are weak. I am trapped in a room with no flowers, no light, a ceiling of lead so low I can never again straighten up. I don’t want to live in this world.</w:t>
      </w:r>
    </w:p>
    <w:p w14:paraId="0A8CED69"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t>I will be able to get up from this bed only if I can get up angry. Can you understand there is no other way? I have to be someone else. Not you, and not even me. Tomorrow or someday soon I will braid my long hair for the last time, go to my friend’s house with a pair of sharp scissors, and tell her to cut it off. All of it. Tomorrow or someday soon I will feel that blade at my nape and the weight will fall.</w:t>
      </w:r>
    </w:p>
    <w:p w14:paraId="5B7C8120" w14:textId="77777777" w:rsidR="00604AF0" w:rsidRPr="00DF19D6" w:rsidRDefault="00604AF0" w:rsidP="00DF19D6">
      <w:pPr>
        <w:suppressAutoHyphens/>
        <w:spacing w:after="0" w:line="240" w:lineRule="auto"/>
        <w:ind w:firstLine="283"/>
        <w:jc w:val="both"/>
        <w:rPr>
          <w:rFonts w:ascii="Verdana" w:hAnsi="Verdana"/>
          <w:color w:val="000000"/>
          <w:sz w:val="20"/>
        </w:rPr>
      </w:pPr>
    </w:p>
    <w:p w14:paraId="52729A5E"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t xml:space="preserve">Summer light, Beaurieux, France. At twenty-three I’m living in an enormous, centuries-old stone farmhouse with a dozen friends, talkative French socialists and a few British expatriates, all of us at some loose coupling in our lives between school and adulthood. We find a daily, happy solace in one another and in the scarlet poppies that keep blooming in the sugar-beet fields. We go out to work together in the morning and then come home in the evening to drink red table wine and make ratatouille in the cavernous stone-floored kitchen. This afternoon, a Saturday, a gaggle of us </w:t>
      </w:r>
      <w:bookmarkStart w:id="9" w:name="page187"/>
      <w:bookmarkEnd w:id="9"/>
      <w:r w:rsidRPr="00DF19D6">
        <w:rPr>
          <w:rFonts w:ascii="Verdana" w:hAnsi="Verdana"/>
          <w:color w:val="000000"/>
          <w:sz w:val="20"/>
        </w:rPr>
        <w:t xml:space="preserve">have driven into town to hang out at the village’s only electrified establishment, a tiny café. We are entrenched in a happy, pointless argument about Camus when the man wiping the counter answers the phone and yells, </w:t>
      </w:r>
      <w:r w:rsidRPr="00DF19D6">
        <w:rPr>
          <w:rStyle w:val="0Text"/>
          <w:rFonts w:ascii="Verdana" w:hAnsi="Verdana"/>
          <w:color w:val="000000"/>
          <w:sz w:val="20"/>
        </w:rPr>
        <w:t>“Mademoiselle Kingsolver? Quelque’un des Etats Unis!”</w:t>
      </w:r>
    </w:p>
    <w:p w14:paraId="1198D7A7"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t xml:space="preserve">My heart thumps to a complete stop. Nobody from the United States can possibly know where I am. I haven’t written to my parents for many months, since before I moved to France. I rise and sleepwalk to the telephone, knowing absolutely that it will be you, my </w:t>
      </w:r>
      <w:r w:rsidRPr="00DF19D6">
        <w:rPr>
          <w:rStyle w:val="0Text"/>
          <w:rFonts w:ascii="Verdana" w:hAnsi="Verdana"/>
          <w:color w:val="000000"/>
          <w:sz w:val="20"/>
        </w:rPr>
        <w:t>mother,</w:t>
      </w:r>
      <w:r w:rsidRPr="00DF19D6">
        <w:rPr>
          <w:rFonts w:ascii="Verdana" w:hAnsi="Verdana"/>
          <w:color w:val="000000"/>
          <w:sz w:val="20"/>
        </w:rPr>
        <w:t xml:space="preserve"> and it is. I still have no idea how you found me; I can hardly even remember our conversation. I must have told you I was alive and well, still had all my arms and legs—what else was there for me to say? You told me that my brother was getting married and I ought to come home for the wedding.</w:t>
      </w:r>
    </w:p>
    <w:p w14:paraId="2F95CA6E"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Style w:val="0Text"/>
          <w:rFonts w:ascii="Verdana" w:hAnsi="Verdana"/>
          <w:color w:val="000000"/>
          <w:sz w:val="20"/>
        </w:rPr>
        <w:t>Ma mere!</w:t>
      </w:r>
      <w:r w:rsidRPr="00DF19D6">
        <w:rPr>
          <w:rFonts w:ascii="Verdana" w:hAnsi="Verdana"/>
          <w:color w:val="000000"/>
          <w:sz w:val="20"/>
        </w:rPr>
        <w:t xml:space="preserve"> This is what I tell my friends, with a shrug, when I return to the table. I tell them you probably called out the French Foreign Legion to find me. Everybody laughs and declares that mothers are all alike: They love us too much, they are a cross to bear, they all ought to find their own things to do and leave us alone. We pay for our coffee and amble toward somebody’s car, but I decide on impulse I’ll walk back to the farm. I move slowly, turning over and over in my mind the telephone’s ringing, the call that was </w:t>
      </w:r>
      <w:r w:rsidRPr="00DF19D6">
        <w:rPr>
          <w:rFonts w:ascii="Verdana" w:hAnsi="Verdana"/>
          <w:color w:val="000000"/>
          <w:sz w:val="20"/>
        </w:rPr>
        <w:lastRenderedPageBreak/>
        <w:t>for me. In France, a tiny town, the only café, a speck of dust on the globe. Already it seems impossible that this really happened. The roadside ditch is brilliant with poppies, and as I walk along I am hugging myself so hard I can barely breathe.</w:t>
      </w:r>
    </w:p>
    <w:p w14:paraId="2083B09C" w14:textId="77777777" w:rsidR="00604AF0" w:rsidRPr="00DF19D6" w:rsidRDefault="00604AF0" w:rsidP="00DF19D6">
      <w:pPr>
        <w:suppressAutoHyphens/>
        <w:spacing w:after="0" w:line="240" w:lineRule="auto"/>
        <w:ind w:firstLine="283"/>
        <w:jc w:val="both"/>
        <w:rPr>
          <w:rFonts w:ascii="Verdana" w:hAnsi="Verdana"/>
          <w:color w:val="000000"/>
          <w:sz w:val="20"/>
        </w:rPr>
      </w:pPr>
    </w:p>
    <w:p w14:paraId="771B118F"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t xml:space="preserve">I’m weeding the garden. You admired my garden a lot when you came to visit me here in Tucson, in this small brick house of my own. We fought, of course. You didn’t like my involvement with Central American refugees, no matter how I tried to talk you </w:t>
      </w:r>
      <w:bookmarkStart w:id="10" w:name="page188"/>
      <w:bookmarkEnd w:id="10"/>
      <w:r w:rsidRPr="00DF19D6">
        <w:rPr>
          <w:rFonts w:ascii="Verdana" w:hAnsi="Verdana"/>
          <w:color w:val="000000"/>
          <w:sz w:val="20"/>
        </w:rPr>
        <w:t>through the issues of human rights and our government’s support of a dictatorship in El Salvador. Even more, you didn’t like it that I was living in this little brick house with a man, unmarried. But you did admire my vegetable garden, and the four-o’clocks in the front yard, you said, were beautiful. The flowers were our common ground. They’ll attract hummingbirds, you told me, and we both liked that.</w:t>
      </w:r>
    </w:p>
    <w:p w14:paraId="647D8053"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t>On this day I am alone, weeding the garden, and a stranger comes to the door. He doesn’t look well, and he says he needs a glass of water, so I go to the kitchen. When I turn around from the sink, there he is, with a knife shoved right up against my belly.</w:t>
      </w:r>
    </w:p>
    <w:p w14:paraId="3DB0E737"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t>Don’t scream or I’ll kill you.</w:t>
      </w:r>
    </w:p>
    <w:p w14:paraId="46A2F482"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t xml:space="preserve">But I do scream. Scream, slap, bite, kick, shove my knee into his stomach. I don’t know what will happen next, but I know this much: It’s not going to be my fault. You were partly wrong and partly right; bad things are bound to happen, but this hateful supremacy that sometimes shoves itself against me is </w:t>
      </w:r>
      <w:r w:rsidRPr="00DF19D6">
        <w:rPr>
          <w:rStyle w:val="0Text"/>
          <w:rFonts w:ascii="Verdana" w:hAnsi="Verdana"/>
          <w:color w:val="000000"/>
          <w:sz w:val="20"/>
        </w:rPr>
        <w:t>not</w:t>
      </w:r>
      <w:r w:rsidRPr="00DF19D6">
        <w:rPr>
          <w:rFonts w:ascii="Verdana" w:hAnsi="Verdana"/>
          <w:color w:val="000000"/>
          <w:sz w:val="20"/>
        </w:rPr>
        <w:t xml:space="preserve"> my fault. You’ve held on to me this long, so I must be someone worth saving against the odds. When I can finally tell you that, I know you will agree with me. So this time I scream. I scream for all I’m worth.</w:t>
      </w:r>
    </w:p>
    <w:p w14:paraId="748AFCA9" w14:textId="77777777" w:rsidR="00604AF0" w:rsidRPr="00DF19D6" w:rsidRDefault="00604AF0" w:rsidP="00DF19D6">
      <w:pPr>
        <w:suppressAutoHyphens/>
        <w:spacing w:after="0" w:line="240" w:lineRule="auto"/>
        <w:ind w:firstLine="283"/>
        <w:jc w:val="both"/>
        <w:rPr>
          <w:rFonts w:ascii="Verdana" w:hAnsi="Verdana"/>
          <w:color w:val="000000"/>
          <w:sz w:val="20"/>
        </w:rPr>
      </w:pPr>
    </w:p>
    <w:p w14:paraId="130BCCA5"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t>I’m somewhere between thirty and a hundred, and I’ve written a book. My first novel, but to me it seems more like the longest letter to you I’ve ever written. Finally, after a thousand tries, I’ve explained everything I believe in, exactly the way I always wanted to: human rights, Central American refugees, the Problem That Has No Name, abuse of the powerless, racism, poetry, freedom, childhood, motherhood, Sisterhood Is Powerful. All that, and still some publisher has decided it makes a good story.</w:t>
      </w:r>
    </w:p>
    <w:p w14:paraId="46B68320"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t xml:space="preserve">But that doesn’t matter right now, because you are on my </w:t>
      </w:r>
      <w:bookmarkStart w:id="11" w:name="page189"/>
      <w:bookmarkEnd w:id="11"/>
      <w:r w:rsidRPr="00DF19D6">
        <w:rPr>
          <w:rFonts w:ascii="Verdana" w:hAnsi="Verdana"/>
          <w:color w:val="000000"/>
          <w:sz w:val="20"/>
        </w:rPr>
        <w:t>front-porch glider turning the pages one at a time, and it’s only a stack of paper. The longest typed letter ever, a fistful of sweet peas, the world’s largest pile of crayoned hearts. I’m supposed to be cooking dinner but I keep looking out the window, trying to see what page you’re on now, trying to read your thoughts from the back of your head. All I can see is that you’re still reading, and your hair is gray. In another few minutes mine will be, too. My heart is pounding. I boil water and peel the potatoes but forget to put them in the pot. I salt the water twice. At last you come in with tears in your eyes.</w:t>
      </w:r>
    </w:p>
    <w:p w14:paraId="62D12A68"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t>Barb, honey, it’s beautiful. So good.</w:t>
      </w:r>
    </w:p>
    <w:p w14:paraId="0D54B213"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t>You fold me into your arms, and I can’t believe it: I still fit. Or I fit once again.</w:t>
      </w:r>
    </w:p>
    <w:p w14:paraId="054031A9" w14:textId="77777777" w:rsidR="00604AF0" w:rsidRPr="00DF19D6" w:rsidRDefault="00604AF0" w:rsidP="00DF19D6">
      <w:pPr>
        <w:suppressAutoHyphens/>
        <w:spacing w:after="0" w:line="240" w:lineRule="auto"/>
        <w:ind w:firstLine="283"/>
        <w:jc w:val="both"/>
        <w:rPr>
          <w:rFonts w:ascii="Verdana" w:hAnsi="Verdana"/>
          <w:color w:val="000000"/>
          <w:sz w:val="20"/>
        </w:rPr>
      </w:pPr>
    </w:p>
    <w:p w14:paraId="0ABDE110"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t xml:space="preserve">I’m thirty-two, with my own daughter in my arms. I’ve sent you a picture of her, perfect and gorgeous in her bassinette. Her tiny hand is making a delicate circle, index finger to thumb, pinkie extended as if she were holding a teacup. How could my ferocious will create such a delicate, feminine child? </w:t>
      </w:r>
      <w:r w:rsidRPr="00DF19D6">
        <w:rPr>
          <w:rStyle w:val="0Text"/>
          <w:rFonts w:ascii="Verdana" w:hAnsi="Verdana"/>
          <w:color w:val="000000"/>
          <w:sz w:val="20"/>
        </w:rPr>
        <w:t>This one is all girl,</w:t>
      </w:r>
      <w:r w:rsidRPr="00DF19D6">
        <w:rPr>
          <w:rFonts w:ascii="Verdana" w:hAnsi="Verdana"/>
          <w:color w:val="000000"/>
          <w:sz w:val="20"/>
        </w:rPr>
        <w:t xml:space="preserve"> I write on the back, my daughter’s first caption. You send back a photo of me at the same age, eight weeks, in my bassinette. I can’t believe it: I am making a delicate circle with my hand, index finger to thumb, pinkie extended.</w:t>
      </w:r>
    </w:p>
    <w:p w14:paraId="316FCCEC" w14:textId="77777777" w:rsidR="00604AF0" w:rsidRPr="00DF19D6" w:rsidRDefault="00604AF0" w:rsidP="00DF19D6">
      <w:pPr>
        <w:suppressAutoHyphens/>
        <w:spacing w:after="0" w:line="240" w:lineRule="auto"/>
        <w:ind w:firstLine="283"/>
        <w:jc w:val="both"/>
        <w:rPr>
          <w:rFonts w:ascii="Verdana" w:hAnsi="Verdana"/>
          <w:color w:val="000000"/>
          <w:sz w:val="20"/>
        </w:rPr>
      </w:pPr>
    </w:p>
    <w:p w14:paraId="291556B9"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t>We’ve flown back to Kentucky for Christmas. I’m thirty-seven but feeling weirdly transported backward. For all the years I’ve been away from my hometown, Main Street is perfectly unchanged. The commercial district is set off by a stoplight on either end of a single block: hardware store, men’s clothing, five-and-dime, drug</w:t>
      </w:r>
      <w:bookmarkStart w:id="12" w:name="page190"/>
      <w:bookmarkEnd w:id="12"/>
      <w:r w:rsidRPr="00DF19D6">
        <w:rPr>
          <w:rFonts w:ascii="Verdana" w:hAnsi="Verdana"/>
          <w:color w:val="000000"/>
          <w:sz w:val="20"/>
        </w:rPr>
        <w:t>store, county jail. An American flag made of red, white, and blue light bulbs (some of them burned out) blinks to life on the court-house’s peeling silver dome at dusk. Who on earth was I, in the years I called this place home?</w:t>
      </w:r>
    </w:p>
    <w:p w14:paraId="32ACBAA5"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t xml:space="preserve">I’ve come into town to run a few errands, and to tell the truth, it’s a relief to take a few hours’ respite from a house overstuffed with Christmas decorations and sugary fruitcakes, a kitchen stifling from an overworked oven, and hugs at every turn. How did I </w:t>
      </w:r>
      <w:r w:rsidRPr="00DF19D6">
        <w:rPr>
          <w:rFonts w:ascii="Verdana" w:hAnsi="Verdana"/>
          <w:color w:val="000000"/>
          <w:sz w:val="20"/>
        </w:rPr>
        <w:lastRenderedPageBreak/>
        <w:t xml:space="preserve">ever live </w:t>
      </w:r>
      <w:r w:rsidRPr="00DF19D6">
        <w:rPr>
          <w:rStyle w:val="0Text"/>
          <w:rFonts w:ascii="Verdana" w:hAnsi="Verdana"/>
          <w:color w:val="000000"/>
          <w:sz w:val="20"/>
        </w:rPr>
        <w:t>there?</w:t>
      </w:r>
      <w:r w:rsidRPr="00DF19D6">
        <w:rPr>
          <w:rFonts w:ascii="Verdana" w:hAnsi="Verdana"/>
          <w:color w:val="000000"/>
          <w:sz w:val="20"/>
        </w:rPr>
        <w:t xml:space="preserve"> My own life is so different now. So pared down. In fact, I haven’t found a way to tell you this, but my marriage is slowly dying, and I will soon be on my own again—this time next year I’ll be a single mother. I am handling this, I cope. I stop in at Hopkins’ Drug to get something for my daughter’s cough. The bell over the door jingles, and I wave a leather-gloved hand at Mr. Hopkins, still filling prescriptions at the back of the store. I tell him yes, I’m home visiting, and ask what he recommends for my daughter. She picked up a cold on the trip; she hasn’t been sick many times in her life, so I’m worried, but only a little. In my tweed winter coat and convenient shoulder-length haircut I feel competent and slightly rushed, as usual. A woman of my age.</w:t>
      </w:r>
    </w:p>
    <w:p w14:paraId="278111B4"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t xml:space="preserve">An elderly woman I don’t recognize stops me with an arthritic hand across my wrist as I’m about to leave the drugstore. Her eyes swim toward me like dark fish as she eyes me through thick glasses, up and down. </w:t>
      </w:r>
      <w:r w:rsidRPr="00DF19D6">
        <w:rPr>
          <w:rStyle w:val="0Text"/>
          <w:rFonts w:ascii="Verdana" w:hAnsi="Verdana"/>
          <w:color w:val="000000"/>
          <w:sz w:val="20"/>
        </w:rPr>
        <w:t>You must be Virginia Kingsolver’s daughter. You look exactly like her.</w:t>
      </w:r>
    </w:p>
    <w:p w14:paraId="1D90DDFD" w14:textId="77777777" w:rsidR="00604AF0" w:rsidRPr="00DF19D6" w:rsidRDefault="00604AF0" w:rsidP="00DF19D6">
      <w:pPr>
        <w:suppressAutoHyphens/>
        <w:spacing w:after="0" w:line="240" w:lineRule="auto"/>
        <w:ind w:firstLine="283"/>
        <w:jc w:val="both"/>
        <w:rPr>
          <w:rFonts w:ascii="Verdana" w:hAnsi="Verdana"/>
          <w:color w:val="000000"/>
          <w:sz w:val="20"/>
        </w:rPr>
      </w:pPr>
    </w:p>
    <w:p w14:paraId="59A10435"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t xml:space="preserve">My nine-year-old daughter comes home from a summer slumber party with painted nails, and I mean </w:t>
      </w:r>
      <w:r w:rsidRPr="00DF19D6">
        <w:rPr>
          <w:rStyle w:val="0Text"/>
          <w:rFonts w:ascii="Verdana" w:hAnsi="Verdana"/>
          <w:color w:val="000000"/>
          <w:sz w:val="20"/>
        </w:rPr>
        <w:t>painted</w:t>
      </w:r>
      <w:r w:rsidRPr="00DF19D6">
        <w:rPr>
          <w:rFonts w:ascii="Verdana" w:hAnsi="Verdana"/>
          <w:color w:val="000000"/>
          <w:sz w:val="20"/>
        </w:rPr>
        <w:t>. Day-Glo green on the fingers, purple on the toes. We drive to the drugstore for nail-polish remover.</w:t>
      </w:r>
    </w:p>
    <w:p w14:paraId="46B0E5C1" w14:textId="77777777" w:rsidR="00DF19D6"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t>Please! All the girls my age are doing this.</w:t>
      </w:r>
    </w:p>
    <w:p w14:paraId="43962817" w14:textId="060D48DC" w:rsidR="00604AF0" w:rsidRPr="00DF19D6" w:rsidRDefault="00604AF0" w:rsidP="00DF19D6">
      <w:pPr>
        <w:suppressAutoHyphens/>
        <w:spacing w:after="0" w:line="240" w:lineRule="auto"/>
        <w:ind w:firstLine="283"/>
        <w:jc w:val="both"/>
        <w:rPr>
          <w:rFonts w:ascii="Verdana" w:hAnsi="Verdana"/>
          <w:color w:val="000000"/>
          <w:sz w:val="20"/>
        </w:rPr>
      </w:pPr>
    </w:p>
    <w:p w14:paraId="728CC43B"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t>How can every nine-year-old on the planet possibly be painting her toenails purple?</w:t>
      </w:r>
    </w:p>
    <w:p w14:paraId="1D510F62"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t>I don’t know. They just are.</w:t>
      </w:r>
    </w:p>
    <w:p w14:paraId="49C7F77F"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t>School starts in a week. Do you want to be known by your teacher as the girl with the green fingernails?</w:t>
      </w:r>
    </w:p>
    <w:p w14:paraId="176E9543"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t>Yes. But I guess</w:t>
      </w:r>
      <w:r w:rsidRPr="00DF19D6">
        <w:rPr>
          <w:rStyle w:val="0Text"/>
          <w:rFonts w:ascii="Verdana" w:hAnsi="Verdana"/>
          <w:color w:val="000000"/>
          <w:sz w:val="20"/>
        </w:rPr>
        <w:t xml:space="preserve"> you </w:t>
      </w:r>
      <w:r w:rsidRPr="00DF19D6">
        <w:rPr>
          <w:rFonts w:ascii="Verdana" w:hAnsi="Verdana"/>
          <w:color w:val="000000"/>
          <w:sz w:val="20"/>
        </w:rPr>
        <w:t>don’t.</w:t>
      </w:r>
    </w:p>
    <w:p w14:paraId="0860E1D1"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t>Do you really?</w:t>
      </w:r>
    </w:p>
    <w:p w14:paraId="07C3C46E"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t xml:space="preserve">She looks down at her nails and states: </w:t>
      </w:r>
      <w:r w:rsidRPr="00DF19D6">
        <w:rPr>
          <w:rStyle w:val="0Text"/>
          <w:rFonts w:ascii="Verdana" w:hAnsi="Verdana"/>
          <w:color w:val="000000"/>
          <w:sz w:val="20"/>
        </w:rPr>
        <w:t>Yes.</w:t>
      </w:r>
      <w:r w:rsidRPr="00DF19D6">
        <w:rPr>
          <w:rFonts w:ascii="Verdana" w:hAnsi="Verdana"/>
          <w:color w:val="000000"/>
          <w:sz w:val="20"/>
        </w:rPr>
        <w:t xml:space="preserve"> With her porcelain skin and long, dark lashes, she is a Raphael cherub. Her perfect mouth longs to pout, but she resists, holds her back straight. A worthy vessel for her own opinions. Despite myself, I admire her.</w:t>
      </w:r>
    </w:p>
    <w:p w14:paraId="7C535798"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t>OK, we’ll compromise. The green comes off. But keep the purple toenails</w:t>
      </w:r>
      <w:r w:rsidRPr="00DF19D6">
        <w:rPr>
          <w:rStyle w:val="0Text"/>
          <w:rFonts w:ascii="Verdana" w:hAnsi="Verdana"/>
          <w:color w:val="000000"/>
          <w:sz w:val="20"/>
        </w:rPr>
        <w:t>.</w:t>
      </w:r>
    </w:p>
    <w:p w14:paraId="245465CB" w14:textId="77777777" w:rsidR="00604AF0" w:rsidRPr="00DF19D6" w:rsidRDefault="00604AF0" w:rsidP="00DF19D6">
      <w:pPr>
        <w:suppressAutoHyphens/>
        <w:spacing w:after="0" w:line="240" w:lineRule="auto"/>
        <w:ind w:firstLine="283"/>
        <w:jc w:val="both"/>
        <w:rPr>
          <w:rFonts w:ascii="Verdana" w:hAnsi="Verdana"/>
          <w:color w:val="000000"/>
          <w:sz w:val="20"/>
        </w:rPr>
      </w:pPr>
    </w:p>
    <w:p w14:paraId="54D1F516"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t>At forty, I’m expecting my second child. Through my years of being coupled and then alone, years of accepting my fate and then the astonishing chance of remarriage, I’ve waited a lifetime for this gift: a second child. But now it is past due, and I am impatient. I conceived in late September and now it’s July. I have dragged this child in my belly through some portion of every month but August. In the summer’s awful heat I am a beached whale, a house full of water, a universe with ankles. It seems entirely possible to me that the calendar will close and I will somehow be bound fairy-tale-wise to a permanent state of pregnancy.</w:t>
      </w:r>
    </w:p>
    <w:p w14:paraId="15B42CC1"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t xml:space="preserve">During these months you and I have talked more often than ever before. Through our long phone conversations I’ve learned so many things: that you fought for natural childbirth all three times, a rebel against those patronizing doctors who routinely knocked women out with drugs. In the fifties, formula was said to be modern and breast-feeding crude and old-fashioned, but you </w:t>
      </w:r>
      <w:bookmarkStart w:id="13" w:name="page192"/>
      <w:bookmarkEnd w:id="13"/>
      <w:r w:rsidRPr="00DF19D6">
        <w:rPr>
          <w:rFonts w:ascii="Verdana" w:hAnsi="Verdana"/>
          <w:color w:val="000000"/>
          <w:sz w:val="20"/>
        </w:rPr>
        <w:t>ignored the wagging fingers and did what you and I both know was best for your babies.</w:t>
      </w:r>
    </w:p>
    <w:p w14:paraId="3C25A0D6"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t>I’ve also learned that ten-month pregnancies run in our family.</w:t>
      </w:r>
    </w:p>
    <w:p w14:paraId="0A97F87A"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t>When your sister was two weeks overdue, I made Wendell drive over every bumpy road in the county.</w:t>
      </w:r>
    </w:p>
    <w:p w14:paraId="032425C8"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t>Did it work?</w:t>
      </w:r>
    </w:p>
    <w:p w14:paraId="1CCA2BBF"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t>No. With you, we were in Maryland. We drove over to see the cherry blossoms on the Capitol Mall in April, and Wendell said, “What if you go into labor while we’re hours away from home?” I told him, “I’ll sing Hallelujah.”</w:t>
      </w:r>
    </w:p>
    <w:p w14:paraId="12FCF9CF"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t>A week past my due date you are calling every day. Steven answers the phone, holds it up, and mouths, “Your mother again.” He thinks you may be bugging me. You aren’t. I am a woman lost in the weary sea of waiting, and you are the only one who really knows where I am. Your voice is keeping me afloat. I grab the phone.</w:t>
      </w:r>
    </w:p>
    <w:p w14:paraId="0E084641" w14:textId="77777777" w:rsidR="00604AF0" w:rsidRPr="00DF19D6" w:rsidRDefault="00604AF0" w:rsidP="00DF19D6">
      <w:pPr>
        <w:suppressAutoHyphens/>
        <w:spacing w:after="0" w:line="240" w:lineRule="auto"/>
        <w:ind w:firstLine="283"/>
        <w:jc w:val="both"/>
        <w:rPr>
          <w:rFonts w:ascii="Verdana" w:hAnsi="Verdana"/>
          <w:color w:val="000000"/>
          <w:sz w:val="20"/>
        </w:rPr>
      </w:pPr>
    </w:p>
    <w:p w14:paraId="6E7BED19"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t>She is born at last. A second daughter. I cry on the phone, I’m so happy and relieved to have good news for you, finally. I promise you we’ll send pictures right away. You will tell me she looks just like I did. She looks like her father, but I will believe you anyway.</w:t>
      </w:r>
    </w:p>
    <w:p w14:paraId="2343CED8"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lastRenderedPageBreak/>
        <w:t>Later on when it’s quiet I nurse our baby, admiring her perfect hands. Steven is in a chair across the room, and I’m startled to look up and find he is staring at us with tears in his eyes. I’ve seen him cry only once before.</w:t>
      </w:r>
    </w:p>
    <w:p w14:paraId="7B630A8F"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t>What’s wrong?</w:t>
      </w:r>
    </w:p>
    <w:p w14:paraId="219904D7" w14:textId="77777777" w:rsidR="00604AF0"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t>Nothing. I’m just so happy.</w:t>
      </w:r>
    </w:p>
    <w:p w14:paraId="036D0C61" w14:textId="77777777" w:rsidR="00DF19D6"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t>I love him inordinately. I could not bear to be anyone but his wife just now. I could not bear to be anyone but the mother of my daughters.</w:t>
      </w:r>
    </w:p>
    <w:p w14:paraId="0BBC4D73" w14:textId="09809A84" w:rsidR="00DF19D6" w:rsidRPr="00DF19D6" w:rsidRDefault="00DF19D6" w:rsidP="00DF19D6">
      <w:pPr>
        <w:suppressAutoHyphens/>
        <w:spacing w:after="0" w:line="240" w:lineRule="auto"/>
        <w:ind w:firstLine="283"/>
        <w:jc w:val="both"/>
        <w:rPr>
          <w:rFonts w:ascii="Verdana" w:hAnsi="Verdana"/>
          <w:color w:val="000000"/>
          <w:sz w:val="20"/>
        </w:rPr>
      </w:pPr>
    </w:p>
    <w:p w14:paraId="254172B4" w14:textId="77777777" w:rsidR="001F42B2" w:rsidRPr="00DF19D6" w:rsidRDefault="00604AF0" w:rsidP="00DF19D6">
      <w:pPr>
        <w:suppressAutoHyphens/>
        <w:spacing w:after="0" w:line="240" w:lineRule="auto"/>
        <w:ind w:firstLine="283"/>
        <w:jc w:val="both"/>
        <w:rPr>
          <w:rFonts w:ascii="Verdana" w:hAnsi="Verdana"/>
          <w:color w:val="000000"/>
          <w:sz w:val="20"/>
        </w:rPr>
      </w:pPr>
      <w:r w:rsidRPr="00DF19D6">
        <w:rPr>
          <w:rFonts w:ascii="Verdana" w:hAnsi="Verdana"/>
          <w:color w:val="000000"/>
          <w:sz w:val="20"/>
        </w:rPr>
        <w:t xml:space="preserve">I was three years old, standing in the driveway waiting for the car to bring you back from Florida. You arrived glowing with happiness. </w:t>
      </w:r>
      <w:r w:rsidRPr="00DF19D6">
        <w:rPr>
          <w:rStyle w:val="0Text"/>
          <w:rFonts w:ascii="Verdana" w:hAnsi="Verdana"/>
          <w:color w:val="000000"/>
          <w:sz w:val="20"/>
        </w:rPr>
        <w:t>Because of me</w:t>
      </w:r>
      <w:r w:rsidRPr="00DF19D6">
        <w:rPr>
          <w:rFonts w:ascii="Verdana" w:hAnsi="Verdana"/>
          <w:color w:val="000000"/>
          <w:sz w:val="20"/>
        </w:rPr>
        <w:t xml:space="preserve">. I felt stung, thinking you could carry on your life of bright-red lipstick smiles outside of my presence, but I know now I was wrong. You looked happy </w:t>
      </w:r>
      <w:r w:rsidRPr="00DF19D6">
        <w:rPr>
          <w:rStyle w:val="0Text"/>
          <w:rFonts w:ascii="Verdana" w:hAnsi="Verdana"/>
          <w:color w:val="000000"/>
          <w:sz w:val="20"/>
        </w:rPr>
        <w:t>because of me</w:t>
      </w:r>
      <w:r w:rsidRPr="00DF19D6">
        <w:rPr>
          <w:rFonts w:ascii="Verdana" w:hAnsi="Verdana"/>
          <w:color w:val="000000"/>
          <w:sz w:val="20"/>
        </w:rPr>
        <w:t>. You hadn’t seen me for more than a week, hadn’t nursed me for years, and yet your breasts tingled before you opened the car door. The soles of your feet made contact with the ground, and your arms opened up as you walked surefooted once again into the life you knew as my mother. I know exactly how you felt. I am your happiness. It’s a cross I am willing to bear.</w:t>
      </w:r>
    </w:p>
    <w:sectPr w:rsidR="001F42B2" w:rsidRPr="00DF19D6" w:rsidSect="00DF19D6">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79D58" w14:textId="77777777" w:rsidR="00014597" w:rsidRDefault="00014597" w:rsidP="00DF19D6">
      <w:pPr>
        <w:spacing w:after="0" w:line="240" w:lineRule="auto"/>
      </w:pPr>
      <w:r>
        <w:separator/>
      </w:r>
    </w:p>
  </w:endnote>
  <w:endnote w:type="continuationSeparator" w:id="0">
    <w:p w14:paraId="517144E1" w14:textId="77777777" w:rsidR="00014597" w:rsidRDefault="00014597" w:rsidP="00DF19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826C5" w14:textId="77777777" w:rsidR="00DF19D6" w:rsidRDefault="00DF19D6" w:rsidP="00A358D0">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2CD64AC0" w14:textId="77777777" w:rsidR="00DF19D6" w:rsidRDefault="00DF19D6" w:rsidP="00DF19D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036A4" w14:textId="628C8107" w:rsidR="00DF19D6" w:rsidRPr="00B45385" w:rsidRDefault="00DF19D6" w:rsidP="00DF19D6">
    <w:pPr>
      <w:pStyle w:val="Footer"/>
      <w:ind w:right="360"/>
      <w:rPr>
        <w:rFonts w:ascii="Arial" w:hAnsi="Arial" w:cs="Arial"/>
        <w:color w:val="999999"/>
        <w:sz w:val="20"/>
        <w:lang w:val="ru-RU"/>
      </w:rPr>
    </w:pPr>
    <w:r w:rsidRPr="00B45385">
      <w:rPr>
        <w:rStyle w:val="PageNumber"/>
        <w:rFonts w:ascii="Arial" w:hAnsi="Arial" w:cs="Arial"/>
        <w:color w:val="999999"/>
        <w:sz w:val="20"/>
        <w:lang w:val="ru-RU"/>
      </w:rPr>
      <w:t xml:space="preserve">Библиотека «Артефакт» — </w:t>
    </w:r>
    <w:r w:rsidRPr="00DF19D6">
      <w:rPr>
        <w:rStyle w:val="PageNumber"/>
        <w:rFonts w:ascii="Arial" w:hAnsi="Arial" w:cs="Arial"/>
        <w:color w:val="999999"/>
        <w:sz w:val="20"/>
      </w:rPr>
      <w:t>http</w:t>
    </w:r>
    <w:r w:rsidRPr="00B45385">
      <w:rPr>
        <w:rStyle w:val="PageNumber"/>
        <w:rFonts w:ascii="Arial" w:hAnsi="Arial" w:cs="Arial"/>
        <w:color w:val="999999"/>
        <w:sz w:val="20"/>
        <w:lang w:val="ru-RU"/>
      </w:rPr>
      <w:t>://</w:t>
    </w:r>
    <w:r w:rsidRPr="00DF19D6">
      <w:rPr>
        <w:rStyle w:val="PageNumber"/>
        <w:rFonts w:ascii="Arial" w:hAnsi="Arial" w:cs="Arial"/>
        <w:color w:val="999999"/>
        <w:sz w:val="20"/>
      </w:rPr>
      <w:t>artefact</w:t>
    </w:r>
    <w:r w:rsidRPr="00B45385">
      <w:rPr>
        <w:rStyle w:val="PageNumber"/>
        <w:rFonts w:ascii="Arial" w:hAnsi="Arial" w:cs="Arial"/>
        <w:color w:val="999999"/>
        <w:sz w:val="20"/>
        <w:lang w:val="ru-RU"/>
      </w:rPr>
      <w:t>.</w:t>
    </w:r>
    <w:r w:rsidRPr="00DF19D6">
      <w:rPr>
        <w:rStyle w:val="PageNumber"/>
        <w:rFonts w:ascii="Arial" w:hAnsi="Arial" w:cs="Arial"/>
        <w:color w:val="999999"/>
        <w:sz w:val="20"/>
      </w:rPr>
      <w:t>lib</w:t>
    </w:r>
    <w:r w:rsidRPr="00B45385">
      <w:rPr>
        <w:rStyle w:val="PageNumber"/>
        <w:rFonts w:ascii="Arial" w:hAnsi="Arial" w:cs="Arial"/>
        <w:color w:val="999999"/>
        <w:sz w:val="20"/>
        <w:lang w:val="ru-RU"/>
      </w:rPr>
      <w:t>.</w:t>
    </w:r>
    <w:r w:rsidRPr="00DF19D6">
      <w:rPr>
        <w:rStyle w:val="PageNumber"/>
        <w:rFonts w:ascii="Arial" w:hAnsi="Arial" w:cs="Arial"/>
        <w:color w:val="999999"/>
        <w:sz w:val="20"/>
      </w:rPr>
      <w:t>ru</w:t>
    </w:r>
    <w:r w:rsidRPr="00B45385">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4C9E3" w14:textId="77777777" w:rsidR="00DF19D6" w:rsidRDefault="00DF19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E9D37" w14:textId="77777777" w:rsidR="00014597" w:rsidRDefault="00014597" w:rsidP="00DF19D6">
      <w:pPr>
        <w:spacing w:after="0" w:line="240" w:lineRule="auto"/>
      </w:pPr>
      <w:r>
        <w:separator/>
      </w:r>
    </w:p>
  </w:footnote>
  <w:footnote w:type="continuationSeparator" w:id="0">
    <w:p w14:paraId="1FA9EDFE" w14:textId="77777777" w:rsidR="00014597" w:rsidRDefault="00014597" w:rsidP="00DF19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2117C" w14:textId="77777777" w:rsidR="00DF19D6" w:rsidRDefault="00DF19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08110" w14:textId="38FADB36" w:rsidR="00DF19D6" w:rsidRPr="00B45385" w:rsidRDefault="00DF19D6" w:rsidP="00DF19D6">
    <w:pPr>
      <w:pStyle w:val="Header"/>
      <w:rPr>
        <w:rFonts w:ascii="Arial" w:hAnsi="Arial" w:cs="Arial"/>
        <w:color w:val="999999"/>
        <w:sz w:val="20"/>
        <w:lang w:val="ru-RU"/>
      </w:rPr>
    </w:pPr>
    <w:r w:rsidRPr="00B45385">
      <w:rPr>
        <w:rFonts w:ascii="Arial" w:hAnsi="Arial" w:cs="Arial"/>
        <w:color w:val="999999"/>
        <w:sz w:val="20"/>
        <w:lang w:val="ru-RU"/>
      </w:rPr>
      <w:t xml:space="preserve">Библиотека «Артефакт» — </w:t>
    </w:r>
    <w:r w:rsidRPr="00DF19D6">
      <w:rPr>
        <w:rFonts w:ascii="Arial" w:hAnsi="Arial" w:cs="Arial"/>
        <w:color w:val="999999"/>
        <w:sz w:val="20"/>
      </w:rPr>
      <w:t>http</w:t>
    </w:r>
    <w:r w:rsidRPr="00B45385">
      <w:rPr>
        <w:rFonts w:ascii="Arial" w:hAnsi="Arial" w:cs="Arial"/>
        <w:color w:val="999999"/>
        <w:sz w:val="20"/>
        <w:lang w:val="ru-RU"/>
      </w:rPr>
      <w:t>://</w:t>
    </w:r>
    <w:r w:rsidRPr="00DF19D6">
      <w:rPr>
        <w:rFonts w:ascii="Arial" w:hAnsi="Arial" w:cs="Arial"/>
        <w:color w:val="999999"/>
        <w:sz w:val="20"/>
      </w:rPr>
      <w:t>artefact</w:t>
    </w:r>
    <w:r w:rsidRPr="00B45385">
      <w:rPr>
        <w:rFonts w:ascii="Arial" w:hAnsi="Arial" w:cs="Arial"/>
        <w:color w:val="999999"/>
        <w:sz w:val="20"/>
        <w:lang w:val="ru-RU"/>
      </w:rPr>
      <w:t>.</w:t>
    </w:r>
    <w:r w:rsidRPr="00DF19D6">
      <w:rPr>
        <w:rFonts w:ascii="Arial" w:hAnsi="Arial" w:cs="Arial"/>
        <w:color w:val="999999"/>
        <w:sz w:val="20"/>
      </w:rPr>
      <w:t>lib</w:t>
    </w:r>
    <w:r w:rsidRPr="00B45385">
      <w:rPr>
        <w:rFonts w:ascii="Arial" w:hAnsi="Arial" w:cs="Arial"/>
        <w:color w:val="999999"/>
        <w:sz w:val="20"/>
        <w:lang w:val="ru-RU"/>
      </w:rPr>
      <w:t>.</w:t>
    </w:r>
    <w:r w:rsidRPr="00DF19D6">
      <w:rPr>
        <w:rFonts w:ascii="Arial" w:hAnsi="Arial" w:cs="Arial"/>
        <w:color w:val="999999"/>
        <w:sz w:val="20"/>
      </w:rPr>
      <w:t>ru</w:t>
    </w:r>
    <w:r w:rsidRPr="00B45385">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5F13E" w14:textId="77777777" w:rsidR="00DF19D6" w:rsidRDefault="00DF19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14597"/>
    <w:rsid w:val="00034616"/>
    <w:rsid w:val="0006063C"/>
    <w:rsid w:val="0015074B"/>
    <w:rsid w:val="001F42B2"/>
    <w:rsid w:val="0029639D"/>
    <w:rsid w:val="00326F90"/>
    <w:rsid w:val="003D3E2E"/>
    <w:rsid w:val="00604AF0"/>
    <w:rsid w:val="00AA1D8D"/>
    <w:rsid w:val="00B45385"/>
    <w:rsid w:val="00B47730"/>
    <w:rsid w:val="00CB0664"/>
    <w:rsid w:val="00DF19D6"/>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7E2179A"/>
  <w14:defaultImageDpi w14:val="330"/>
  <w15:docId w15:val="{B867E681-1BEE-4B45-8FE0-EE71ED45D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ara01">
    <w:name w:val="Para 01"/>
    <w:basedOn w:val="Normal"/>
    <w:qFormat/>
    <w:rsid w:val="00604AF0"/>
    <w:pPr>
      <w:spacing w:beforeLines="100" w:after="0" w:line="288" w:lineRule="atLeast"/>
    </w:pPr>
    <w:rPr>
      <w:rFonts w:ascii="Cambria" w:eastAsia="Cambria" w:hAnsi="Cambria" w:cs="Cambria"/>
      <w:color w:val="000000"/>
      <w:sz w:val="24"/>
      <w:szCs w:val="24"/>
      <w:lang w:val="en" w:eastAsia="en"/>
    </w:rPr>
  </w:style>
  <w:style w:type="paragraph" w:customStyle="1" w:styleId="Para02">
    <w:name w:val="Para 02"/>
    <w:basedOn w:val="Normal"/>
    <w:qFormat/>
    <w:rsid w:val="00604AF0"/>
    <w:pPr>
      <w:spacing w:beforeLines="100" w:after="0" w:line="288" w:lineRule="atLeast"/>
    </w:pPr>
    <w:rPr>
      <w:rFonts w:ascii="Cambria" w:eastAsia="Cambria" w:hAnsi="Cambria" w:cs="Cambria"/>
      <w:color w:val="000000"/>
      <w:sz w:val="24"/>
      <w:szCs w:val="24"/>
      <w:lang w:val="en" w:eastAsia="en"/>
    </w:rPr>
  </w:style>
  <w:style w:type="paragraph" w:customStyle="1" w:styleId="Para05">
    <w:name w:val="Para 05"/>
    <w:basedOn w:val="Normal"/>
    <w:qFormat/>
    <w:rsid w:val="00604AF0"/>
    <w:pPr>
      <w:spacing w:beforeLines="100" w:afterLines="100" w:after="0" w:line="288" w:lineRule="atLeast"/>
    </w:pPr>
    <w:rPr>
      <w:rFonts w:ascii="Cambria" w:eastAsia="Cambria" w:hAnsi="Cambria" w:cs="Cambria"/>
      <w:color w:val="000000"/>
      <w:sz w:val="24"/>
      <w:szCs w:val="24"/>
      <w:lang w:val="en" w:eastAsia="en"/>
    </w:rPr>
  </w:style>
  <w:style w:type="paragraph" w:customStyle="1" w:styleId="Para06">
    <w:name w:val="Para 06"/>
    <w:basedOn w:val="Normal"/>
    <w:qFormat/>
    <w:rsid w:val="00604AF0"/>
    <w:pPr>
      <w:spacing w:beforeLines="100" w:afterLines="100" w:after="0" w:line="288" w:lineRule="atLeast"/>
      <w:jc w:val="center"/>
    </w:pPr>
    <w:rPr>
      <w:rFonts w:ascii="Cambria" w:eastAsia="Cambria" w:hAnsi="Cambria" w:cs="Cambria"/>
      <w:color w:val="000000"/>
      <w:sz w:val="24"/>
      <w:szCs w:val="24"/>
      <w:lang w:val="en" w:eastAsia="en"/>
    </w:rPr>
  </w:style>
  <w:style w:type="paragraph" w:customStyle="1" w:styleId="Para08">
    <w:name w:val="Para 08"/>
    <w:basedOn w:val="Normal"/>
    <w:qFormat/>
    <w:rsid w:val="00604AF0"/>
    <w:pPr>
      <w:spacing w:beforeLines="100" w:after="0" w:line="288" w:lineRule="atLeast"/>
      <w:ind w:firstLine="468"/>
    </w:pPr>
    <w:rPr>
      <w:rFonts w:ascii="Cambria" w:eastAsia="Cambria" w:hAnsi="Cambria" w:cs="Times New Roman"/>
      <w:i/>
      <w:iCs/>
      <w:color w:val="000000"/>
      <w:sz w:val="24"/>
      <w:szCs w:val="24"/>
      <w:lang w:val="en" w:eastAsia="en"/>
    </w:rPr>
  </w:style>
  <w:style w:type="paragraph" w:customStyle="1" w:styleId="Para10">
    <w:name w:val="Para 10"/>
    <w:basedOn w:val="Normal"/>
    <w:qFormat/>
    <w:rsid w:val="00604AF0"/>
    <w:pPr>
      <w:spacing w:beforeLines="100" w:after="0" w:line="288" w:lineRule="atLeast"/>
    </w:pPr>
    <w:rPr>
      <w:rFonts w:ascii="Cambria" w:eastAsia="Cambria" w:hAnsi="Cambria" w:cs="Times New Roman"/>
      <w:i/>
      <w:iCs/>
      <w:color w:val="000000"/>
      <w:sz w:val="24"/>
      <w:szCs w:val="24"/>
      <w:lang w:val="en" w:eastAsia="en"/>
    </w:rPr>
  </w:style>
  <w:style w:type="paragraph" w:customStyle="1" w:styleId="Para31">
    <w:name w:val="Para 31"/>
    <w:basedOn w:val="Normal"/>
    <w:qFormat/>
    <w:rsid w:val="00604AF0"/>
    <w:pPr>
      <w:spacing w:beforeLines="100" w:before="187" w:after="187" w:line="288" w:lineRule="atLeast"/>
      <w:jc w:val="center"/>
    </w:pPr>
    <w:rPr>
      <w:rFonts w:ascii="Cambria" w:eastAsia="Cambria" w:hAnsi="Cambria" w:cs="Cambria"/>
      <w:color w:val="000000"/>
      <w:sz w:val="24"/>
      <w:szCs w:val="24"/>
      <w:lang w:val="en" w:eastAsia="en"/>
    </w:rPr>
  </w:style>
  <w:style w:type="character" w:customStyle="1" w:styleId="0Text">
    <w:name w:val="0 Text"/>
    <w:rsid w:val="00604AF0"/>
    <w:rPr>
      <w:i/>
      <w:iCs/>
    </w:rPr>
  </w:style>
  <w:style w:type="character" w:customStyle="1" w:styleId="3Text">
    <w:name w:val="3 Text"/>
    <w:rsid w:val="00604AF0"/>
    <w:rPr>
      <w:b/>
      <w:bCs/>
      <w:sz w:val="40"/>
      <w:szCs w:val="40"/>
    </w:rPr>
  </w:style>
  <w:style w:type="character" w:styleId="PageNumber">
    <w:name w:val="page number"/>
    <w:basedOn w:val="DefaultParagraphFont"/>
    <w:uiPriority w:val="99"/>
    <w:semiHidden/>
    <w:unhideWhenUsed/>
    <w:rsid w:val="00DF19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61984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3864</Words>
  <Characters>22027</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25840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to My Mother</dc:title>
  <dc:subject/>
  <dc:creator>Barbara Kingsolver</dc:creator>
  <cp:keywords/>
  <dc:description/>
  <cp:lastModifiedBy>Andrey Piskunov</cp:lastModifiedBy>
  <cp:revision>7</cp:revision>
  <dcterms:created xsi:type="dcterms:W3CDTF">2013-12-23T23:15:00Z</dcterms:created>
  <dcterms:modified xsi:type="dcterms:W3CDTF">2026-02-03T01:12:00Z</dcterms:modified>
  <cp:category/>
</cp:coreProperties>
</file>